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701199" name="fd6739b0-2110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518703" name="fd6739b0-2110-11f1-af95-f102164fcd9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493610" name="71b3b78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448665" name="71b3b780-2111-11f1-af95-f102164fcd9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657286" name="b7607a7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526827" name="b7607a70-2111-11f1-af95-f102164fcd9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399845" name="eda8814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480342" name="eda88140-2111-11f1-af95-f102164fcd9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965819" name="16a7800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435881" name="16a78000-2112-11f1-af95-f102164fcd9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7357908" name="554885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215359" name="55488520-2112-11f1-af95-f102164fcd9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4559981" name="6535ab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19031" name="6535ab20-2112-11f1-af95-f102164fcd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647407" name="c02209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586167" name="c0220920-2112-11f1-af95-f102164fcd9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634081" name="d9f6207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614613" name="d9f62070-2112-11f1-af95-f102164fcd9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39562" name="1aa78f0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785025" name="1aa78f00-2113-11f1-af95-f102164fcd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150802" name="f33db9c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775033" name="f33db9c0-2113-11f1-af95-f102164fcd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8484054" name="03db6b1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861851" name="03db6b10-2114-11f1-af95-f102164fcd9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Gang/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374149" name="11d06a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734908" name="11d06a90-2114-11f1-af95-f102164fcd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7487040" name="2379e6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290549" name="2379e690-2114-11f1-af95-f102164fcd9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939963" name="d58aec3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297540" name="d58aec30-2114-11f1-af95-f102164fcd9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6939511" name="35617d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210188" name="35617d00-2114-11f1-af95-f102164fcd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418048" name="e2d5c9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732750" name="e2d5c900-2114-11f1-af95-f102164fcd9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535499" name="f26a6ec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485544" name="f26a6ec0-2114-11f1-af95-f102164fcd9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8445793" name="a7c4fa1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759607" name="a7c4fa10-2115-11f1-af95-f102164fcd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2144625" name="b6e0783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817838" name="b6e07830-2115-11f1-af95-f102164fcd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676411" name="f1bf453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149224" name="f1bf4530-2115-11f1-af95-f102164fcd9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1394467" name="66170da0-2116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523235" name="66170da0-2116-11f1-af95-f102164fcd9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816301" name="165c2ce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194076" name="165c2ce0-2117-11f1-af95-f102164fcd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709924" name="3323457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764798" name="33234570-2117-11f1-af95-f102164fcd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916463" name="41c0e10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794384" name="41c0e100-2117-11f1-af95-f102164fcd9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277345" name="778f992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369511" name="778f9920-2117-11f1-af95-f102164fcd9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 -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9756476" name="8e4ab0a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663430" name="8e4ab0a0-2117-11f1-af95-f102164fcd9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855411" name="45502cd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59378" name="45502cd0-2118-11f1-af95-f102164fcd9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186027" name="580ec25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183029" name="580ec250-2118-11f1-af95-f102164fcd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Putz Leichbauplatten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061889" name="c4f6db0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142451" name="c4f6db00-2118-11f1-af95-f102164fcd9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7678812" name="dd2ef59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643472" name="dd2ef590-2118-11f1-af95-f102164fcd9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36003" name="0d0386f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918237" name="0d0386f0-2119-11f1-af95-f102164fcd9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243405" name="6356118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438961" name="63561180-2119-11f1-af95-f102164fcd9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377313" name="780860b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386043" name="780860b0-2119-11f1-af95-f102164fcd9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444428" name="19ec9f4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651682" name="19ec9f40-211a-11f1-af95-f102164fcd9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3798777" name="28c6f5b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103593" name="28c6f5b0-211a-11f1-af95-f102164fcd9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Steineggstrasse 17, 8853 Lachen</w:t>
          </w:r>
        </w:p>
        <w:p>
          <w:pPr>
            <w:spacing w:before="0" w:after="0"/>
          </w:pPr>
          <w:r>
            <w:t>608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